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883293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DA509A" w:rsidRPr="00883293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883293">
        <w:rPr>
          <w:rFonts w:ascii="Calibri" w:hAnsi="Calibri" w:cs="Calibri"/>
          <w:sz w:val="20"/>
          <w:szCs w:val="20"/>
        </w:rPr>
        <w:t>8</w:t>
      </w:r>
      <w:r w:rsidR="0029492E" w:rsidRPr="00883293">
        <w:rPr>
          <w:rFonts w:ascii="Calibri" w:hAnsi="Calibri" w:cs="Calibri"/>
          <w:sz w:val="20"/>
          <w:szCs w:val="20"/>
        </w:rPr>
        <w:t xml:space="preserve"> do SWZ</w:t>
      </w:r>
      <w:r w:rsidR="00DA509A" w:rsidRPr="00883293">
        <w:rPr>
          <w:rFonts w:ascii="Calibri" w:hAnsi="Calibri" w:cs="Calibri"/>
          <w:sz w:val="20"/>
          <w:szCs w:val="20"/>
        </w:rPr>
        <w:t xml:space="preserve"> </w:t>
      </w:r>
      <w:r w:rsidR="0000234F" w:rsidRPr="00883293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883293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ab/>
      </w:r>
    </w:p>
    <w:p w14:paraId="4A64EFDD" w14:textId="165D9E90" w:rsidR="009E1C8A" w:rsidRPr="00883293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................................................................      </w:t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8E4166" w:rsidRPr="00883293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883293">
        <w:rPr>
          <w:rFonts w:ascii="Calibri" w:hAnsi="Calibri" w:cs="Calibri"/>
          <w:sz w:val="20"/>
          <w:szCs w:val="20"/>
        </w:rPr>
        <w:t xml:space="preserve">             </w:t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8E4166" w:rsidRPr="00883293">
        <w:rPr>
          <w:rFonts w:ascii="Calibri" w:hAnsi="Calibri" w:cs="Calibri"/>
          <w:sz w:val="20"/>
          <w:szCs w:val="20"/>
        </w:rPr>
        <w:t xml:space="preserve"> </w:t>
      </w:r>
      <w:r w:rsidRPr="00883293">
        <w:rPr>
          <w:rFonts w:ascii="Calibri" w:hAnsi="Calibri" w:cs="Calibri"/>
          <w:sz w:val="20"/>
          <w:szCs w:val="20"/>
        </w:rPr>
        <w:t>..................................., d</w:t>
      </w:r>
      <w:r w:rsidR="000C6D2A" w:rsidRPr="00883293">
        <w:rPr>
          <w:rFonts w:ascii="Calibri" w:hAnsi="Calibri" w:cs="Calibri"/>
          <w:sz w:val="20"/>
          <w:szCs w:val="20"/>
        </w:rPr>
        <w:t>nia ....................</w:t>
      </w:r>
      <w:r w:rsidR="00897D37" w:rsidRPr="00883293">
        <w:rPr>
          <w:rFonts w:ascii="Calibri" w:hAnsi="Calibri" w:cs="Calibri"/>
          <w:sz w:val="20"/>
          <w:szCs w:val="20"/>
        </w:rPr>
        <w:t>... 20</w:t>
      </w:r>
      <w:r w:rsidR="004E2748" w:rsidRPr="00883293">
        <w:rPr>
          <w:rFonts w:ascii="Calibri" w:hAnsi="Calibri" w:cs="Calibri"/>
          <w:sz w:val="20"/>
          <w:szCs w:val="20"/>
        </w:rPr>
        <w:t>2</w:t>
      </w:r>
      <w:r w:rsidR="001808F6">
        <w:rPr>
          <w:rFonts w:ascii="Calibri" w:hAnsi="Calibri" w:cs="Calibri"/>
          <w:sz w:val="20"/>
          <w:szCs w:val="20"/>
        </w:rPr>
        <w:t>6</w:t>
      </w:r>
      <w:r w:rsidRPr="00883293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883293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883293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883293">
        <w:rPr>
          <w:rFonts w:ascii="Calibri" w:eastAsia="Batang" w:hAnsi="Calibri" w:cs="Calibri"/>
          <w:i/>
          <w:sz w:val="18"/>
          <w:szCs w:val="18"/>
        </w:rPr>
        <w:t xml:space="preserve">  (Nazwa i adres Wykonawcy)</w:t>
      </w:r>
    </w:p>
    <w:p w14:paraId="0A1F7522" w14:textId="77777777" w:rsidR="00DA509A" w:rsidRPr="00883293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77777777" w:rsidR="00EC6B7B" w:rsidRPr="00883293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883293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Składany do zadania </w:t>
      </w:r>
    </w:p>
    <w:p w14:paraId="5C047CF9" w14:textId="77777777" w:rsidR="0026141D" w:rsidRPr="00883293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119885F6" w:rsidR="0078061D" w:rsidRPr="00883293" w:rsidRDefault="0036675D" w:rsidP="008E5382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36675D">
        <w:rPr>
          <w:rFonts w:ascii="Calibri" w:hAnsi="Calibri" w:cs="Calibri"/>
          <w:b/>
          <w:bCs/>
          <w:sz w:val="22"/>
          <w:szCs w:val="22"/>
        </w:rPr>
        <w:t>„</w:t>
      </w:r>
      <w:r w:rsidR="008E5382" w:rsidRPr="008E5382">
        <w:rPr>
          <w:rFonts w:ascii="Calibri" w:hAnsi="Calibri" w:cs="Calibri"/>
          <w:b/>
          <w:bCs/>
          <w:sz w:val="22"/>
          <w:szCs w:val="22"/>
        </w:rPr>
        <w:t xml:space="preserve">Budowa sieci kanalizacji sanitarnej wraz z kanałami bocznymi dla </w:t>
      </w:r>
      <w:proofErr w:type="spellStart"/>
      <w:r w:rsidR="008E5382" w:rsidRPr="008E5382">
        <w:rPr>
          <w:rFonts w:ascii="Calibri" w:hAnsi="Calibri" w:cs="Calibri"/>
          <w:b/>
          <w:bCs/>
          <w:sz w:val="22"/>
          <w:szCs w:val="22"/>
        </w:rPr>
        <w:t>msc</w:t>
      </w:r>
      <w:proofErr w:type="spellEnd"/>
      <w:r w:rsidR="008E5382" w:rsidRPr="008E5382">
        <w:rPr>
          <w:rFonts w:ascii="Calibri" w:hAnsi="Calibri" w:cs="Calibri"/>
          <w:b/>
          <w:bCs/>
          <w:sz w:val="22"/>
          <w:szCs w:val="22"/>
        </w:rPr>
        <w:t>. Przyłogi w gminie Smyków</w:t>
      </w:r>
      <w:r w:rsidRPr="0036675D">
        <w:rPr>
          <w:rFonts w:ascii="Calibri" w:hAnsi="Calibri" w:cs="Calibri"/>
          <w:b/>
          <w:bCs/>
          <w:sz w:val="22"/>
          <w:szCs w:val="22"/>
        </w:rPr>
        <w:t>”</w:t>
      </w:r>
      <w:r w:rsidR="0043426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34269" w:rsidRPr="00434269">
        <w:rPr>
          <w:rFonts w:ascii="Calibri" w:hAnsi="Calibri" w:cs="Calibri"/>
          <w:b/>
          <w:bCs/>
          <w:sz w:val="22"/>
          <w:szCs w:val="22"/>
        </w:rPr>
        <w:t>– Etap II i III</w:t>
      </w:r>
    </w:p>
    <w:p w14:paraId="0602C0B8" w14:textId="77777777" w:rsidR="00F047F5" w:rsidRPr="00883293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883293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7D54F5CB" w:rsidR="00DA509A" w:rsidRPr="00883293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883293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883293">
        <w:rPr>
          <w:rFonts w:ascii="Calibri" w:hAnsi="Calibri" w:cs="Calibri"/>
          <w:b/>
          <w:sz w:val="20"/>
          <w:szCs w:val="20"/>
        </w:rPr>
        <w:t xml:space="preserve"> </w:t>
      </w:r>
    </w:p>
    <w:p w14:paraId="75AD2805" w14:textId="77777777" w:rsidR="00DA509A" w:rsidRPr="00883293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883293">
        <w:rPr>
          <w:rFonts w:ascii="Calibri" w:hAnsi="Calibri" w:cs="Calibri"/>
          <w:sz w:val="20"/>
          <w:szCs w:val="20"/>
        </w:rPr>
        <w:t>ROBOTY BUDOWLANE</w:t>
      </w:r>
      <w:r w:rsidRPr="00883293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883293" w14:paraId="12BF338A" w14:textId="77777777" w:rsidTr="00B673B3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883293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883293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883293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D752BC" w:rsidRPr="00883293" w14:paraId="0E976864" w14:textId="77777777" w:rsidTr="006011F8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1CFBC4" w14:textId="77777777" w:rsidR="00D752BC" w:rsidRPr="00883293" w:rsidRDefault="00D752BC" w:rsidP="006011F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F38A82" w14:textId="77777777" w:rsidR="00D752BC" w:rsidRPr="00883293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06158442" w14:textId="77777777" w:rsidR="00D752BC" w:rsidRPr="00883293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027F8217" w14:textId="77777777" w:rsidR="00D752BC" w:rsidRPr="00883293" w:rsidRDefault="00D752BC" w:rsidP="006011F8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883293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ww.  robót wykonano</w:t>
            </w:r>
            <w:r w:rsidRPr="00883293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514D3F4" w14:textId="0E3701E5" w:rsidR="00B7612F" w:rsidRPr="00883293" w:rsidRDefault="00D752BC" w:rsidP="006011F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 xml:space="preserve">Roboty </w:t>
            </w:r>
            <w:r w:rsidR="008274CD" w:rsidRPr="00883293">
              <w:rPr>
                <w:rFonts w:ascii="Calibri" w:hAnsi="Calibri" w:cs="Calibri"/>
                <w:b/>
                <w:sz w:val="20"/>
                <w:szCs w:val="20"/>
              </w:rPr>
              <w:t xml:space="preserve">polegającą na </w:t>
            </w:r>
            <w:r w:rsidR="005B5D73" w:rsidRPr="005B5D73">
              <w:rPr>
                <w:rFonts w:ascii="Calibri" w:hAnsi="Calibri" w:cs="Calibri"/>
                <w:b/>
                <w:sz w:val="20"/>
                <w:szCs w:val="20"/>
              </w:rPr>
              <w:t xml:space="preserve">budowie lub przebudowie lub rozbudowie lub modernizacji sieci kanalizacji sanitarnej </w:t>
            </w:r>
          </w:p>
          <w:p w14:paraId="6F4DC68E" w14:textId="77777777" w:rsidR="00B7612F" w:rsidRPr="00883293" w:rsidRDefault="00B7612F" w:rsidP="006011F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0AE62FA" w14:textId="355B51EF" w:rsidR="00D752BC" w:rsidRPr="00883293" w:rsidRDefault="00D752BC" w:rsidP="006011F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>o wartości ………………………………</w:t>
            </w:r>
            <w:r w:rsidR="00B7612F" w:rsidRPr="00883293">
              <w:rPr>
                <w:rFonts w:ascii="Calibri" w:hAnsi="Calibri" w:cs="Calibri"/>
                <w:b/>
                <w:sz w:val="20"/>
                <w:szCs w:val="20"/>
              </w:rPr>
              <w:t xml:space="preserve"> zł brutto.</w:t>
            </w:r>
          </w:p>
          <w:p w14:paraId="6D17FA9E" w14:textId="77777777" w:rsidR="00D752BC" w:rsidRPr="00883293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F68299" w14:textId="42B728DC" w:rsidR="00D752BC" w:rsidRPr="00883293" w:rsidRDefault="00186596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FD0385" w14:textId="1B9C4D69" w:rsidR="00D752BC" w:rsidRPr="00883293" w:rsidRDefault="00186596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7CDA48" w14:textId="64294B47" w:rsidR="00D752BC" w:rsidRPr="00883293" w:rsidRDefault="00186596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CEFB9C" w14:textId="77777777" w:rsidR="00D752BC" w:rsidRPr="00883293" w:rsidRDefault="00D752BC" w:rsidP="006011F8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883293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77777777" w:rsidR="00DA509A" w:rsidRPr="00883293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883293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</w:p>
    <w:sectPr w:rsidR="00DA509A" w:rsidRPr="00883293" w:rsidSect="001808F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9DC0C" w14:textId="77777777" w:rsidR="00085C19" w:rsidRDefault="00085C19">
      <w:r>
        <w:separator/>
      </w:r>
    </w:p>
  </w:endnote>
  <w:endnote w:type="continuationSeparator" w:id="0">
    <w:p w14:paraId="6A284A2C" w14:textId="77777777" w:rsidR="00085C19" w:rsidRDefault="0008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9A6F" w14:textId="77777777" w:rsidR="00192D50" w:rsidRPr="005910D8" w:rsidRDefault="00192D50" w:rsidP="00192D50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5910D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</w:p>
  <w:p w14:paraId="31696553" w14:textId="77777777" w:rsidR="00192D50" w:rsidRPr="005910D8" w:rsidRDefault="00192D50" w:rsidP="00192D50">
    <w:pPr>
      <w:pStyle w:val="Stopka"/>
      <w:rPr>
        <w:rFonts w:ascii="Calibri" w:hAnsi="Calibri" w:cs="Calibri"/>
        <w:lang w:val="pl-PL"/>
      </w:rPr>
    </w:pPr>
  </w:p>
  <w:p w14:paraId="269C705D" w14:textId="77777777" w:rsidR="00AE02C5" w:rsidRPr="00192D50" w:rsidRDefault="00AE02C5" w:rsidP="00192D50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5821" w14:textId="77777777" w:rsidR="00145CAC" w:rsidRPr="00DB19C2" w:rsidRDefault="00145CAC" w:rsidP="00145CAC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bookmarkStart w:id="0" w:name="_Hlk69027743"/>
    <w:r w:rsidRPr="00DB19C2">
      <w:rPr>
        <w:rFonts w:ascii="Calibri" w:hAnsi="Calibri" w:cs="Calibri"/>
        <w:b/>
        <w:bCs/>
        <w:sz w:val="20"/>
        <w:szCs w:val="20"/>
        <w:highlight w:val="yellow"/>
      </w:rPr>
      <w:t>Dokument</w:t>
    </w:r>
    <w:r w:rsidRPr="00DB19C2">
      <w:rPr>
        <w:rFonts w:ascii="Calibri" w:hAnsi="Calibri" w:cs="Calibri"/>
        <w:sz w:val="20"/>
        <w:szCs w:val="20"/>
        <w:highlight w:val="yellow"/>
      </w:rPr>
      <w:t xml:space="preserve"> </w:t>
    </w:r>
    <w:r w:rsidRPr="00DB19C2">
      <w:rPr>
        <w:rFonts w:ascii="Calibri" w:hAnsi="Calibri" w:cs="Calibri"/>
        <w:b/>
        <w:sz w:val="20"/>
        <w:szCs w:val="20"/>
        <w:highlight w:val="yellow"/>
      </w:rPr>
      <w:t>musi</w:t>
    </w:r>
    <w:r w:rsidRPr="00DB19C2">
      <w:rPr>
        <w:rFonts w:ascii="Calibri" w:hAnsi="Calibri" w:cs="Calibri"/>
        <w:sz w:val="20"/>
        <w:szCs w:val="20"/>
        <w:highlight w:val="yellow"/>
      </w:rPr>
      <w:t xml:space="preserve"> </w:t>
    </w:r>
    <w:r w:rsidRPr="00DB19C2">
      <w:rPr>
        <w:rFonts w:ascii="Calibri" w:hAnsi="Calibri" w:cs="Calibri"/>
        <w:b/>
        <w:sz w:val="20"/>
        <w:szCs w:val="20"/>
        <w:highlight w:val="yellow"/>
      </w:rPr>
      <w:t>być podpisana kwalifikowanym podpisem elektronicznym lub podpisem zaufanym lub podpisem osobistym</w:t>
    </w:r>
    <w:r w:rsidRPr="00DB19C2">
      <w:rPr>
        <w:rFonts w:ascii="Calibri" w:hAnsi="Calibri" w:cs="Calibri"/>
        <w:sz w:val="20"/>
        <w:szCs w:val="20"/>
        <w:highlight w:val="yellow"/>
      </w:rPr>
      <w:t>.</w:t>
    </w:r>
  </w:p>
  <w:bookmarkEnd w:id="0"/>
  <w:p w14:paraId="5DE7608C" w14:textId="77777777" w:rsidR="00B44CA4" w:rsidRPr="00DB19C2" w:rsidRDefault="00B44CA4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FB381" w14:textId="77777777" w:rsidR="00085C19" w:rsidRDefault="00085C19">
      <w:r>
        <w:separator/>
      </w:r>
    </w:p>
  </w:footnote>
  <w:footnote w:type="continuationSeparator" w:id="0">
    <w:p w14:paraId="077A00BE" w14:textId="77777777" w:rsidR="00085C19" w:rsidRDefault="00085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C7FE8" w14:textId="77777777" w:rsidR="001808F6" w:rsidRPr="00E74EB9" w:rsidRDefault="001808F6" w:rsidP="001808F6">
    <w:pPr>
      <w:pStyle w:val="Nagwek"/>
    </w:pPr>
  </w:p>
  <w:p w14:paraId="3153A83F" w14:textId="682D4F0B" w:rsidR="001808F6" w:rsidRPr="00883293" w:rsidRDefault="001808F6" w:rsidP="001808F6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883293">
      <w:rPr>
        <w:rFonts w:ascii="Calibri" w:hAnsi="Calibri" w:cs="Calibri"/>
        <w:sz w:val="18"/>
        <w:szCs w:val="18"/>
      </w:rPr>
      <w:t>Nr referencyjny:</w:t>
    </w:r>
    <w:r w:rsidR="009A773F">
      <w:rPr>
        <w:rFonts w:ascii="Calibri" w:hAnsi="Calibri" w:cs="Calibri"/>
        <w:sz w:val="18"/>
        <w:szCs w:val="18"/>
      </w:rPr>
      <w:t xml:space="preserve"> </w:t>
    </w:r>
    <w:r w:rsidR="00CC0E18" w:rsidRPr="00CC0E18">
      <w:rPr>
        <w:rFonts w:ascii="Calibri" w:hAnsi="Calibri" w:cs="Calibri"/>
        <w:sz w:val="18"/>
        <w:szCs w:val="18"/>
      </w:rPr>
      <w:t>B.Zp.271.3.2026</w:t>
    </w:r>
  </w:p>
  <w:p w14:paraId="6D67538D" w14:textId="77777777" w:rsidR="000C6D2A" w:rsidRPr="001808F6" w:rsidRDefault="000C6D2A" w:rsidP="001808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B68F" w14:textId="77777777" w:rsidR="00883293" w:rsidRDefault="00883293" w:rsidP="00883293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49AA2B7D" wp14:editId="20534470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25305143" w14:textId="77777777" w:rsidR="00883293" w:rsidRPr="00E74EB9" w:rsidRDefault="00883293" w:rsidP="00883293">
    <w:pPr>
      <w:pStyle w:val="Nagwek"/>
    </w:pPr>
  </w:p>
  <w:p w14:paraId="63AE5AEA" w14:textId="2D871AC2" w:rsidR="00C02626" w:rsidRPr="00883293" w:rsidRDefault="00460C7D" w:rsidP="00460C7D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883293">
      <w:rPr>
        <w:rFonts w:ascii="Calibri" w:hAnsi="Calibri" w:cs="Calibri"/>
        <w:sz w:val="18"/>
        <w:szCs w:val="18"/>
      </w:rPr>
      <w:t xml:space="preserve">Nr referencyjny: </w:t>
    </w:r>
    <w:r w:rsidR="001808F6">
      <w:rPr>
        <w:rFonts w:ascii="Calibri" w:hAnsi="Calibri" w:cs="Calibri"/>
        <w:sz w:val="18"/>
        <w:szCs w:val="18"/>
      </w:rPr>
      <w:t xml:space="preserve"> </w:t>
    </w:r>
    <w:r w:rsidR="00883293" w:rsidRPr="00883293">
      <w:rPr>
        <w:rFonts w:ascii="Calibri" w:hAnsi="Calibri"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69452831">
    <w:abstractNumId w:val="33"/>
  </w:num>
  <w:num w:numId="2" w16cid:durableId="1179809485">
    <w:abstractNumId w:val="38"/>
  </w:num>
  <w:num w:numId="3" w16cid:durableId="1441223113">
    <w:abstractNumId w:val="27"/>
  </w:num>
  <w:num w:numId="4" w16cid:durableId="1499619000">
    <w:abstractNumId w:val="24"/>
  </w:num>
  <w:num w:numId="5" w16cid:durableId="781919667">
    <w:abstractNumId w:val="18"/>
  </w:num>
  <w:num w:numId="6" w16cid:durableId="2058046612">
    <w:abstractNumId w:val="30"/>
  </w:num>
  <w:num w:numId="7" w16cid:durableId="2132479422">
    <w:abstractNumId w:val="34"/>
  </w:num>
  <w:num w:numId="8" w16cid:durableId="2056922672">
    <w:abstractNumId w:val="22"/>
  </w:num>
  <w:num w:numId="9" w16cid:durableId="2005434132">
    <w:abstractNumId w:val="45"/>
  </w:num>
  <w:num w:numId="10" w16cid:durableId="1076128952">
    <w:abstractNumId w:val="50"/>
  </w:num>
  <w:num w:numId="11" w16cid:durableId="1916281177">
    <w:abstractNumId w:val="19"/>
  </w:num>
  <w:num w:numId="12" w16cid:durableId="1168784984">
    <w:abstractNumId w:val="48"/>
  </w:num>
  <w:num w:numId="13" w16cid:durableId="1613709716">
    <w:abstractNumId w:val="49"/>
  </w:num>
  <w:num w:numId="14" w16cid:durableId="1776359496">
    <w:abstractNumId w:val="12"/>
  </w:num>
  <w:num w:numId="15" w16cid:durableId="1414819244">
    <w:abstractNumId w:val="25"/>
  </w:num>
  <w:num w:numId="16" w16cid:durableId="941838922">
    <w:abstractNumId w:val="29"/>
  </w:num>
  <w:num w:numId="17" w16cid:durableId="1001742623">
    <w:abstractNumId w:val="44"/>
  </w:num>
  <w:num w:numId="18" w16cid:durableId="453057951">
    <w:abstractNumId w:val="21"/>
  </w:num>
  <w:num w:numId="19" w16cid:durableId="1365666227">
    <w:abstractNumId w:val="13"/>
  </w:num>
  <w:num w:numId="20" w16cid:durableId="371274890">
    <w:abstractNumId w:val="16"/>
  </w:num>
  <w:num w:numId="21" w16cid:durableId="341973281">
    <w:abstractNumId w:val="39"/>
  </w:num>
  <w:num w:numId="22" w16cid:durableId="452479572">
    <w:abstractNumId w:val="17"/>
  </w:num>
  <w:num w:numId="23" w16cid:durableId="140579553">
    <w:abstractNumId w:val="43"/>
  </w:num>
  <w:num w:numId="24" w16cid:durableId="595986664">
    <w:abstractNumId w:val="41"/>
  </w:num>
  <w:num w:numId="25" w16cid:durableId="1496188606">
    <w:abstractNumId w:val="20"/>
  </w:num>
  <w:num w:numId="26" w16cid:durableId="43019776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2756829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32413886">
    <w:abstractNumId w:val="3"/>
  </w:num>
  <w:num w:numId="29" w16cid:durableId="1563171450">
    <w:abstractNumId w:val="8"/>
  </w:num>
  <w:num w:numId="30" w16cid:durableId="288244831">
    <w:abstractNumId w:val="2"/>
  </w:num>
  <w:num w:numId="31" w16cid:durableId="637105877">
    <w:abstractNumId w:val="37"/>
  </w:num>
  <w:num w:numId="32" w16cid:durableId="1733238841">
    <w:abstractNumId w:val="11"/>
  </w:num>
  <w:num w:numId="33" w16cid:durableId="462188422">
    <w:abstractNumId w:val="26"/>
  </w:num>
  <w:num w:numId="34" w16cid:durableId="576288784">
    <w:abstractNumId w:val="40"/>
  </w:num>
  <w:num w:numId="35" w16cid:durableId="2079592119">
    <w:abstractNumId w:val="15"/>
  </w:num>
  <w:num w:numId="36" w16cid:durableId="1234462406">
    <w:abstractNumId w:val="47"/>
  </w:num>
  <w:num w:numId="37" w16cid:durableId="1708218764">
    <w:abstractNumId w:val="14"/>
  </w:num>
  <w:num w:numId="38" w16cid:durableId="20669150">
    <w:abstractNumId w:val="10"/>
  </w:num>
  <w:num w:numId="39" w16cid:durableId="1061252687">
    <w:abstractNumId w:val="23"/>
  </w:num>
  <w:num w:numId="40" w16cid:durableId="1927811105">
    <w:abstractNumId w:val="35"/>
  </w:num>
  <w:num w:numId="41" w16cid:durableId="354356696">
    <w:abstractNumId w:val="31"/>
  </w:num>
  <w:num w:numId="42" w16cid:durableId="1761909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05556019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85C19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2831"/>
    <w:rsid w:val="00164F38"/>
    <w:rsid w:val="00165D29"/>
    <w:rsid w:val="001667F8"/>
    <w:rsid w:val="001720B9"/>
    <w:rsid w:val="0017416A"/>
    <w:rsid w:val="00174344"/>
    <w:rsid w:val="0017467C"/>
    <w:rsid w:val="001764D0"/>
    <w:rsid w:val="001808F6"/>
    <w:rsid w:val="001816EE"/>
    <w:rsid w:val="00186596"/>
    <w:rsid w:val="001866AD"/>
    <w:rsid w:val="00191FF7"/>
    <w:rsid w:val="00192C7B"/>
    <w:rsid w:val="00192D50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5B06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0304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2FFB"/>
    <w:rsid w:val="002F0291"/>
    <w:rsid w:val="002F16D6"/>
    <w:rsid w:val="002F26C4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1208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015B"/>
    <w:rsid w:val="00362C90"/>
    <w:rsid w:val="00364AEE"/>
    <w:rsid w:val="00365834"/>
    <w:rsid w:val="00366630"/>
    <w:rsid w:val="0036675D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4269"/>
    <w:rsid w:val="00436078"/>
    <w:rsid w:val="00436F25"/>
    <w:rsid w:val="004409ED"/>
    <w:rsid w:val="0044374E"/>
    <w:rsid w:val="0044434A"/>
    <w:rsid w:val="00444DBB"/>
    <w:rsid w:val="00445639"/>
    <w:rsid w:val="00446E1E"/>
    <w:rsid w:val="00446E5C"/>
    <w:rsid w:val="004501D1"/>
    <w:rsid w:val="0045165D"/>
    <w:rsid w:val="004519E7"/>
    <w:rsid w:val="004531C6"/>
    <w:rsid w:val="004538F2"/>
    <w:rsid w:val="00454238"/>
    <w:rsid w:val="00454ECA"/>
    <w:rsid w:val="00460C7D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2C8E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0BA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2AA0"/>
    <w:rsid w:val="005B583B"/>
    <w:rsid w:val="005B588A"/>
    <w:rsid w:val="005B5D73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12B1E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379B4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54A"/>
    <w:rsid w:val="00825EA0"/>
    <w:rsid w:val="00826C7F"/>
    <w:rsid w:val="008274CD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6EA7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83293"/>
    <w:rsid w:val="00892186"/>
    <w:rsid w:val="00896C0F"/>
    <w:rsid w:val="00897D37"/>
    <w:rsid w:val="008A0763"/>
    <w:rsid w:val="008A10C0"/>
    <w:rsid w:val="008A1345"/>
    <w:rsid w:val="008A27B1"/>
    <w:rsid w:val="008A35C2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382"/>
    <w:rsid w:val="008E5B27"/>
    <w:rsid w:val="008F0BFB"/>
    <w:rsid w:val="008F21F2"/>
    <w:rsid w:val="008F2E6F"/>
    <w:rsid w:val="008F618A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3C3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97B0D"/>
    <w:rsid w:val="009A0530"/>
    <w:rsid w:val="009A05A0"/>
    <w:rsid w:val="009A410D"/>
    <w:rsid w:val="009A4C9A"/>
    <w:rsid w:val="009A5616"/>
    <w:rsid w:val="009A63E0"/>
    <w:rsid w:val="009A72D7"/>
    <w:rsid w:val="009A773F"/>
    <w:rsid w:val="009B10C5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B5A8F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01F7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0B59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C6295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A9D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0E18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5D25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3DBE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65C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9C2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1232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695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3C76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68C3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0135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BCBF1D4-2B4D-4D67-A509-002FC5859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13</cp:revision>
  <cp:lastPrinted>2020-12-21T07:19:00Z</cp:lastPrinted>
  <dcterms:created xsi:type="dcterms:W3CDTF">2025-03-27T12:11:00Z</dcterms:created>
  <dcterms:modified xsi:type="dcterms:W3CDTF">2026-02-18T09:15:00Z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