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6DB57A23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A27885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77777777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FC0B2DD" w14:textId="2B534AA7" w:rsidR="00DE45EB" w:rsidRPr="00FA33A5" w:rsidRDefault="006A44C3" w:rsidP="006A44C3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A44C3">
        <w:rPr>
          <w:rFonts w:ascii="Calibri" w:hAnsi="Calibri" w:cs="Calibri"/>
          <w:b/>
          <w:sz w:val="20"/>
          <w:szCs w:val="20"/>
        </w:rPr>
        <w:t>Świadczenie usług w ramach projektu pn „Placówka wsparcia dziennego w Gminie Włoszczowa”</w:t>
      </w: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2238C6">
        <w:tc>
          <w:tcPr>
            <w:tcW w:w="8634" w:type="dxa"/>
          </w:tcPr>
          <w:p w14:paraId="732F6069" w14:textId="77777777" w:rsidR="00A4340F" w:rsidRDefault="00A4340F" w:rsidP="00A4340F">
            <w:pPr>
              <w:pStyle w:val="NormalnyWeb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7B927E99" w14:textId="25341B65" w:rsidR="00A4340F" w:rsidRPr="00FA33A5" w:rsidRDefault="00A4340F" w:rsidP="00A4340F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3E0FA77F" w14:textId="77777777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9998CF9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3CFECF50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6640C3A" w14:textId="77777777" w:rsidR="00A4340F" w:rsidRPr="00FA33A5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735D095" w14:textId="77777777" w:rsidR="00A4340F" w:rsidRPr="00FA33A5" w:rsidRDefault="00A4340F" w:rsidP="00A4340F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8FB0DC" w14:textId="77777777" w:rsidR="00A4340F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1809B66" w14:textId="77777777" w:rsidR="00A4340F" w:rsidRPr="00FA33A5" w:rsidRDefault="00A4340F" w:rsidP="00A4340F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DD669BA" w14:textId="77777777" w:rsidR="00A4340F" w:rsidRDefault="00A4340F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6CFCC1C3" w14:textId="77777777" w:rsidR="00B777A4" w:rsidRDefault="00B777A4" w:rsidP="00A4340F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7514529E" w14:textId="5AE3529C" w:rsidR="007F0C30" w:rsidRPr="00FA33A5" w:rsidRDefault="007F0C30" w:rsidP="007F0C30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2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27B25DFA" w14:textId="77777777" w:rsidR="007F0C30" w:rsidRDefault="007F0C30" w:rsidP="007F0C3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00CC0CED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F18900E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5C5B2627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FD38CEF" w14:textId="77777777" w:rsidR="007F0C30" w:rsidRPr="00FA33A5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61D2780D" w14:textId="77777777" w:rsidR="007F0C30" w:rsidRPr="00FA33A5" w:rsidRDefault="007F0C30" w:rsidP="007F0C30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25472A5" w14:textId="77777777" w:rsidR="007F0C30" w:rsidRDefault="007F0C30" w:rsidP="007F0C30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CBF21AB" w14:textId="77777777" w:rsidR="007F0C30" w:rsidRPr="00FA33A5" w:rsidRDefault="007F0C30" w:rsidP="007F0C30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B7B9562" w14:textId="77777777" w:rsidR="007F0C30" w:rsidRDefault="007F0C30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005A8891" w14:textId="77777777" w:rsidR="003A296E" w:rsidRDefault="003A296E" w:rsidP="007F0C30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219D3569" w14:textId="49CE09CB" w:rsidR="007F0C30" w:rsidRPr="00FA33A5" w:rsidRDefault="007F0C30" w:rsidP="007F0C30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3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2716BD96" w14:textId="77777777" w:rsidR="007F0C30" w:rsidRDefault="007F0C30" w:rsidP="007F0C3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2E73DF10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E412BCD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153A19CA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0FC0457" w14:textId="77777777" w:rsidR="007F0C30" w:rsidRPr="00FA33A5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0F3F7305" w14:textId="77777777" w:rsidR="007F0C30" w:rsidRPr="00FA33A5" w:rsidRDefault="007F0C30" w:rsidP="007F0C30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02C5292" w14:textId="77777777" w:rsidR="007F0C30" w:rsidRDefault="007F0C30" w:rsidP="007F0C30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0F687705" w14:textId="77777777" w:rsidR="007F0C30" w:rsidRPr="00FA33A5" w:rsidRDefault="007F0C30" w:rsidP="007F0C30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5AAB556" w14:textId="77777777" w:rsidR="007F0C30" w:rsidRDefault="007F0C30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70FB78C2" w14:textId="77777777" w:rsidR="007F0C30" w:rsidRDefault="007F0C30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718C6CA0" w14:textId="2D85EBC6" w:rsidR="007F0C30" w:rsidRPr="00FA33A5" w:rsidRDefault="007F0C30" w:rsidP="007F0C30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4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33302971" w14:textId="77777777" w:rsidR="007F0C30" w:rsidRDefault="007F0C30" w:rsidP="007F0C30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59B29C81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42AF381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6ECC7241" w14:textId="77777777" w:rsidR="007F0C30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4481203" w14:textId="77777777" w:rsidR="007F0C30" w:rsidRPr="00FA33A5" w:rsidRDefault="007F0C30" w:rsidP="007F0C30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4BE7D43B" w14:textId="77777777" w:rsidR="007F0C30" w:rsidRPr="00FA33A5" w:rsidRDefault="007F0C30" w:rsidP="007F0C30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7C5BECB" w14:textId="77777777" w:rsidR="007F0C30" w:rsidRDefault="007F0C30" w:rsidP="007F0C30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18351FAE" w14:textId="77777777" w:rsidR="007F0C30" w:rsidRPr="00FA33A5" w:rsidRDefault="007F0C30" w:rsidP="007F0C30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90D16F3" w14:textId="77777777" w:rsidR="007F0C30" w:rsidRDefault="007F0C30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2F327392" w14:textId="77777777" w:rsidR="00336289" w:rsidRDefault="00336289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3A4117F6" w14:textId="0525F163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5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6E411846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524D2273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42F7AB4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5C833EEE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2120DE6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79ABF76F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5405715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2059A0EA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97EF425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36000809" w14:textId="77777777" w:rsidR="00336289" w:rsidRDefault="00336289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231C600E" w14:textId="68AF4BD7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6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129DD075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4B52C409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1377B90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088C2B8B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46F1A03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3545A681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C116C4B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3745362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0AFC426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59837495" w14:textId="77777777" w:rsidR="00336289" w:rsidRDefault="00336289" w:rsidP="007F0C30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27FD5B23" w14:textId="59D0154A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lastRenderedPageBreak/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7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3D9E1400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4720602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55D7BE7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7E672C73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7212852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2E14A509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90C1C8A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10AFC4E9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21CBE7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23E48E79" w14:textId="736706D5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8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123A7075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66F8EA54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64290B3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72B60A5A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CB80B1E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4B8F5171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4344A32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50F3A73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4424942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4EB57F61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527E1CBA" w14:textId="3CE74946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9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4B20F572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4A74E324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13AB5EC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4461CA0B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690E162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2F236CA8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0C2CD7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7211CB4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C57151C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0FF2CAF7" w14:textId="67D79369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10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7061129C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5713E34E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1041243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043D4F8A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210147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703AD7B5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C722F92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6397AE68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D0AB8BA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lastRenderedPageBreak/>
              <w:t>(w przypadku braku skreślenia, Zamawiający przyzna 0 pkt)</w:t>
            </w:r>
          </w:p>
          <w:p w14:paraId="543F0599" w14:textId="425BE300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11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10C6B259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31B4CC29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00913D8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774AFBDD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AD488C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1CC4DC55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7456891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4CC96BA6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633AB80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5A20564F" w14:textId="3DCFF4CD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12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259BF057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6A5FF2B3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EEA699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477A3929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6EFC438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27476885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981776D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6CF8AE1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30FC45D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6DEF3962" w14:textId="605CD45D" w:rsidR="00336289" w:rsidRPr="00FA33A5" w:rsidRDefault="00336289" w:rsidP="0033628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13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0D79476F" w14:textId="77777777" w:rsidR="00336289" w:rsidRDefault="00336289" w:rsidP="00336289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00B63748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9738358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0F82BE09" w14:textId="77777777" w:rsidR="00336289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5C10FE6" w14:textId="77777777" w:rsidR="00336289" w:rsidRPr="00FA33A5" w:rsidRDefault="00336289" w:rsidP="00336289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7A8BBFF8" w14:textId="77777777" w:rsidR="00336289" w:rsidRPr="00FA33A5" w:rsidRDefault="00336289" w:rsidP="00336289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E508FFE" w14:textId="77777777" w:rsidR="00336289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3B0E9B3" w14:textId="77777777" w:rsidR="00336289" w:rsidRPr="00FA33A5" w:rsidRDefault="00336289" w:rsidP="00336289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5025D7B" w14:textId="77777777" w:rsidR="00336289" w:rsidRDefault="00336289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6B62B5C7" w14:textId="77777777" w:rsidR="009872C3" w:rsidRDefault="009872C3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6C49BEEF" w14:textId="3D37C3E1" w:rsidR="009872C3" w:rsidRPr="00FA33A5" w:rsidRDefault="009872C3" w:rsidP="009872C3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Część </w:t>
            </w:r>
            <w: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nr 14</w:t>
            </w:r>
            <w:r w:rsidRPr="00FA33A5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:</w:t>
            </w:r>
          </w:p>
          <w:p w14:paraId="642EC531" w14:textId="77777777" w:rsidR="009872C3" w:rsidRDefault="009872C3" w:rsidP="009872C3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>w tym podatek VAT.</w:t>
            </w:r>
          </w:p>
          <w:p w14:paraId="714FD811" w14:textId="77777777" w:rsidR="009872C3" w:rsidRDefault="009872C3" w:rsidP="009872C3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F20FA44" w14:textId="77777777" w:rsidR="009872C3" w:rsidRDefault="009872C3" w:rsidP="009872C3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Kryteria pozacenowe:</w:t>
            </w:r>
          </w:p>
          <w:p w14:paraId="4F2DC05E" w14:textId="77777777" w:rsidR="009872C3" w:rsidRDefault="009872C3" w:rsidP="009872C3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939C2CC" w14:textId="77777777" w:rsidR="009872C3" w:rsidRPr="00FA33A5" w:rsidRDefault="009872C3" w:rsidP="009872C3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– deklarujemy zatrudnienie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lub oddelegowanie osoby już zatrudnionej u Wykonawcy, do bezpośredniej realizacji zamówienia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3909E4">
              <w:rPr>
                <w:rFonts w:ascii="Calibri" w:hAnsi="Calibri" w:cs="Calibri"/>
                <w:b/>
                <w:bCs/>
                <w:sz w:val="20"/>
                <w:szCs w:val="20"/>
              </w:rPr>
              <w:t>1 osoby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grupy osób wymienionej w rozdziale XIX ust. 2 pkt 3 lit. a-f SWZ:</w:t>
            </w:r>
          </w:p>
          <w:p w14:paraId="27F2CE1F" w14:textId="77777777" w:rsidR="009872C3" w:rsidRPr="00FA33A5" w:rsidRDefault="009872C3" w:rsidP="009872C3">
            <w:pPr>
              <w:ind w:left="42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8DA5614" w14:textId="77777777" w:rsidR="009872C3" w:rsidRDefault="009872C3" w:rsidP="009872C3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5B24F66F" w14:textId="77777777" w:rsidR="009872C3" w:rsidRPr="00FA33A5" w:rsidRDefault="009872C3" w:rsidP="009872C3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40EF0DE" w14:textId="77777777" w:rsidR="009872C3" w:rsidRDefault="009872C3" w:rsidP="009872C3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FA33A5">
              <w:rPr>
                <w:sz w:val="20"/>
                <w:szCs w:val="20"/>
              </w:rPr>
              <w:t>(w przypadku braku skreślenia, Zamawiający przyzna 0 pkt)</w:t>
            </w:r>
          </w:p>
          <w:p w14:paraId="0EE46D82" w14:textId="77777777" w:rsidR="009872C3" w:rsidRDefault="009872C3" w:rsidP="00336289">
            <w:pPr>
              <w:pStyle w:val="Akapitzlist"/>
              <w:widowControl w:val="0"/>
              <w:suppressAutoHyphens/>
              <w:autoSpaceDN w:val="0"/>
              <w:spacing w:after="0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4ED97A74" w14:textId="57E437B7" w:rsidR="007F0C30" w:rsidRPr="007F0C30" w:rsidRDefault="007F0C30" w:rsidP="007F0C30">
            <w:pPr>
              <w:widowControl w:val="0"/>
              <w:suppressAutoHyphens/>
              <w:autoSpaceDN w:val="0"/>
              <w:contextualSpacing/>
              <w:jc w:val="both"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</w:tc>
      </w:tr>
    </w:tbl>
    <w:p w14:paraId="770A7B53" w14:textId="77777777" w:rsidR="00F81C9B" w:rsidRDefault="00F81C9B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F8F3F6F" w14:textId="77777777" w:rsidR="00F81C9B" w:rsidRPr="00FA33A5" w:rsidRDefault="00F81C9B" w:rsidP="00956C71">
      <w:pPr>
        <w:tabs>
          <w:tab w:val="left" w:pos="426"/>
        </w:tabs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264BD2FF" w14:textId="77777777" w:rsidR="00016153" w:rsidRPr="00FA33A5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B80C77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B80C77">
        <w:rPr>
          <w:rFonts w:ascii="Calibri" w:hAnsi="Calibri" w:cs="Calibri"/>
          <w:sz w:val="20"/>
          <w:szCs w:val="20"/>
        </w:rPr>
        <w:t>Adres kontaktowy e</w:t>
      </w:r>
      <w:r w:rsidR="00F30C2A" w:rsidRPr="00B80C77">
        <w:rPr>
          <w:rFonts w:ascii="Calibri" w:hAnsi="Calibri" w:cs="Calibri"/>
          <w:sz w:val="20"/>
          <w:szCs w:val="20"/>
        </w:rPr>
        <w:t>-</w:t>
      </w:r>
      <w:r w:rsidRPr="00B80C77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568E8E48" w14:textId="252A79EC" w:rsidR="00964FD5" w:rsidRPr="00FA33A5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FA33A5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FA33A5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Oświadczam/my, że jestem/śmy: </w:t>
      </w:r>
    </w:p>
    <w:p w14:paraId="6B76780D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FA33A5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</w:p>
    <w:p w14:paraId="4665484C" w14:textId="77777777" w:rsidR="00016153" w:rsidRPr="00FA33A5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FA33A5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FA33A5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FA33A5" w:rsidRDefault="004301EB" w:rsidP="00E40864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</w:t>
      </w:r>
      <w:r w:rsidRPr="00FA33A5">
        <w:rPr>
          <w:rFonts w:ascii="Calibri" w:hAnsi="Calibri" w:cs="Calibri"/>
          <w:sz w:val="20"/>
        </w:rPr>
        <w:lastRenderedPageBreak/>
        <w:t>danych oraz uchylenia dyrektywy 95/46/WE (ogólne rozporządzenie o ochronie danych) (Dz. Urz. UE L 119 z 04.05.2016, str. 1).</w:t>
      </w:r>
    </w:p>
    <w:p w14:paraId="31E16DA2" w14:textId="77777777" w:rsidR="004301EB" w:rsidRPr="00FA33A5" w:rsidRDefault="004301EB" w:rsidP="00EF0FD7">
      <w:pPr>
        <w:pStyle w:val="Lista5"/>
        <w:spacing w:line="276" w:lineRule="auto"/>
        <w:ind w:left="0" w:firstLine="0"/>
        <w:rPr>
          <w:rFonts w:ascii="Calibri" w:hAnsi="Calibri" w:cs="Calibri"/>
          <w:sz w:val="20"/>
        </w:rPr>
      </w:pPr>
    </w:p>
    <w:sectPr w:rsidR="004301EB" w:rsidRPr="00FA33A5" w:rsidSect="003A296E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21" w:right="1418" w:bottom="1134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C4B8" w14:textId="77777777" w:rsidR="009C725C" w:rsidRDefault="009C725C">
      <w:r>
        <w:separator/>
      </w:r>
    </w:p>
  </w:endnote>
  <w:endnote w:type="continuationSeparator" w:id="0">
    <w:p w14:paraId="03511374" w14:textId="77777777" w:rsidR="009C725C" w:rsidRDefault="009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0A2BB511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296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Pr="00956C71" w:rsidRDefault="00127BB7" w:rsidP="00127BB7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80FF9" w14:textId="77777777" w:rsidR="009C725C" w:rsidRDefault="009C725C">
      <w:r>
        <w:separator/>
      </w:r>
    </w:p>
  </w:footnote>
  <w:footnote w:type="continuationSeparator" w:id="0">
    <w:p w14:paraId="34F9D8AA" w14:textId="77777777" w:rsidR="009C725C" w:rsidRDefault="009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4BE8" w14:textId="69B99C9A" w:rsidR="00A46408" w:rsidRDefault="007B4177" w:rsidP="007B4177">
    <w:pPr>
      <w:pStyle w:val="Nagwek"/>
    </w:pPr>
    <w:r>
      <w:rPr>
        <w:noProof/>
      </w:rPr>
      <w:drawing>
        <wp:inline distT="0" distB="0" distL="0" distR="0" wp14:anchorId="10B9ADDE" wp14:editId="6E15A2FA">
          <wp:extent cx="5759450" cy="734023"/>
          <wp:effectExtent l="0" t="0" r="0" b="9525"/>
          <wp:docPr id="133358147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40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6A558E" w14:textId="6E6159DC" w:rsidR="007B4177" w:rsidRPr="00A27885" w:rsidRDefault="00A27885" w:rsidP="007B4177">
    <w:pPr>
      <w:pStyle w:val="Nagwek"/>
      <w:rPr>
        <w:rFonts w:asciiTheme="minorHAnsi" w:hAnsiTheme="minorHAnsi" w:cstheme="minorHAnsi"/>
        <w:sz w:val="20"/>
        <w:szCs w:val="20"/>
      </w:rPr>
    </w:pPr>
    <w:r w:rsidRPr="00A27885">
      <w:rPr>
        <w:rFonts w:asciiTheme="minorHAnsi" w:hAnsiTheme="minorHAnsi" w:cstheme="minorHAnsi"/>
        <w:sz w:val="20"/>
        <w:szCs w:val="20"/>
      </w:rPr>
      <w:t xml:space="preserve">Nr referencyjny: </w:t>
    </w:r>
    <w:r w:rsidR="004C72DC" w:rsidRPr="004C72DC">
      <w:rPr>
        <w:rFonts w:asciiTheme="minorHAnsi" w:hAnsiTheme="minorHAnsi" w:cstheme="minorHAnsi"/>
        <w:sz w:val="20"/>
        <w:szCs w:val="20"/>
      </w:rPr>
      <w:t>OPS.KP.262.4.</w:t>
    </w:r>
    <w:r w:rsidR="003D328B">
      <w:rPr>
        <w:rFonts w:asciiTheme="minorHAnsi" w:hAnsiTheme="minorHAnsi" w:cstheme="minorHAnsi"/>
        <w:sz w:val="20"/>
        <w:szCs w:val="20"/>
      </w:rPr>
      <w:t>2</w:t>
    </w:r>
    <w:r w:rsidR="004C72DC" w:rsidRPr="004C72DC">
      <w:rPr>
        <w:rFonts w:asciiTheme="minorHAnsi" w:hAnsiTheme="minorHAnsi" w:cstheme="minorHAnsi"/>
        <w:sz w:val="20"/>
        <w:szCs w:val="20"/>
      </w:rPr>
      <w:t>.2026</w:t>
    </w:r>
    <w:r w:rsidRPr="00A27885">
      <w:rPr>
        <w:rFonts w:asciiTheme="minorHAnsi" w:hAnsiTheme="minorHAnsi" w:cstheme="minorHAns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80379484">
    <w:abstractNumId w:val="37"/>
  </w:num>
  <w:num w:numId="2" w16cid:durableId="868876465">
    <w:abstractNumId w:val="44"/>
  </w:num>
  <w:num w:numId="3" w16cid:durableId="1488279290">
    <w:abstractNumId w:val="31"/>
  </w:num>
  <w:num w:numId="4" w16cid:durableId="796291512">
    <w:abstractNumId w:val="26"/>
  </w:num>
  <w:num w:numId="5" w16cid:durableId="496267963">
    <w:abstractNumId w:val="19"/>
  </w:num>
  <w:num w:numId="6" w16cid:durableId="892353348">
    <w:abstractNumId w:val="34"/>
  </w:num>
  <w:num w:numId="7" w16cid:durableId="1275139351">
    <w:abstractNumId w:val="39"/>
  </w:num>
  <w:num w:numId="8" w16cid:durableId="1450856637">
    <w:abstractNumId w:val="24"/>
  </w:num>
  <w:num w:numId="9" w16cid:durableId="1901135325">
    <w:abstractNumId w:val="51"/>
  </w:num>
  <w:num w:numId="10" w16cid:durableId="472992105">
    <w:abstractNumId w:val="57"/>
  </w:num>
  <w:num w:numId="11" w16cid:durableId="341589083">
    <w:abstractNumId w:val="20"/>
  </w:num>
  <w:num w:numId="12" w16cid:durableId="1272542815">
    <w:abstractNumId w:val="55"/>
  </w:num>
  <w:num w:numId="13" w16cid:durableId="808085353">
    <w:abstractNumId w:val="56"/>
  </w:num>
  <w:num w:numId="14" w16cid:durableId="96752384">
    <w:abstractNumId w:val="12"/>
  </w:num>
  <w:num w:numId="15" w16cid:durableId="1930582928">
    <w:abstractNumId w:val="29"/>
  </w:num>
  <w:num w:numId="16" w16cid:durableId="879364245">
    <w:abstractNumId w:val="33"/>
  </w:num>
  <w:num w:numId="17" w16cid:durableId="1561286733">
    <w:abstractNumId w:val="50"/>
  </w:num>
  <w:num w:numId="18" w16cid:durableId="794954794">
    <w:abstractNumId w:val="22"/>
  </w:num>
  <w:num w:numId="19" w16cid:durableId="1009261431">
    <w:abstractNumId w:val="13"/>
  </w:num>
  <w:num w:numId="20" w16cid:durableId="1790081263">
    <w:abstractNumId w:val="17"/>
  </w:num>
  <w:num w:numId="21" w16cid:durableId="90782014">
    <w:abstractNumId w:val="45"/>
  </w:num>
  <w:num w:numId="22" w16cid:durableId="446657222">
    <w:abstractNumId w:val="18"/>
  </w:num>
  <w:num w:numId="23" w16cid:durableId="1625891531">
    <w:abstractNumId w:val="49"/>
  </w:num>
  <w:num w:numId="24" w16cid:durableId="1732463759">
    <w:abstractNumId w:val="47"/>
  </w:num>
  <w:num w:numId="25" w16cid:durableId="854222589">
    <w:abstractNumId w:val="21"/>
  </w:num>
  <w:num w:numId="26" w16cid:durableId="1198590194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44319350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4665">
    <w:abstractNumId w:val="3"/>
  </w:num>
  <w:num w:numId="29" w16cid:durableId="1276059159">
    <w:abstractNumId w:val="8"/>
  </w:num>
  <w:num w:numId="30" w16cid:durableId="2142724414">
    <w:abstractNumId w:val="2"/>
  </w:num>
  <w:num w:numId="31" w16cid:durableId="948851908">
    <w:abstractNumId w:val="43"/>
  </w:num>
  <w:num w:numId="32" w16cid:durableId="73164163">
    <w:abstractNumId w:val="10"/>
  </w:num>
  <w:num w:numId="33" w16cid:durableId="472718455">
    <w:abstractNumId w:val="30"/>
  </w:num>
  <w:num w:numId="34" w16cid:durableId="1565527461">
    <w:abstractNumId w:val="46"/>
  </w:num>
  <w:num w:numId="35" w16cid:durableId="1592659294">
    <w:abstractNumId w:val="16"/>
  </w:num>
  <w:num w:numId="36" w16cid:durableId="1188325742">
    <w:abstractNumId w:val="54"/>
  </w:num>
  <w:num w:numId="37" w16cid:durableId="921137828">
    <w:abstractNumId w:val="14"/>
  </w:num>
  <w:num w:numId="38" w16cid:durableId="1635060762">
    <w:abstractNumId w:val="9"/>
  </w:num>
  <w:num w:numId="39" w16cid:durableId="1473290">
    <w:abstractNumId w:val="25"/>
  </w:num>
  <w:num w:numId="40" w16cid:durableId="1099451303">
    <w:abstractNumId w:val="41"/>
  </w:num>
  <w:num w:numId="41" w16cid:durableId="915742921">
    <w:abstractNumId w:val="35"/>
  </w:num>
  <w:num w:numId="42" w16cid:durableId="12740383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8896113">
    <w:abstractNumId w:val="38"/>
  </w:num>
  <w:num w:numId="44" w16cid:durableId="80761917">
    <w:abstractNumId w:val="11"/>
  </w:num>
  <w:num w:numId="45" w16cid:durableId="960956159">
    <w:abstractNumId w:val="15"/>
  </w:num>
  <w:num w:numId="46" w16cid:durableId="500199849">
    <w:abstractNumId w:val="27"/>
  </w:num>
  <w:num w:numId="47" w16cid:durableId="391734221">
    <w:abstractNumId w:val="52"/>
  </w:num>
  <w:num w:numId="48" w16cid:durableId="1467353225">
    <w:abstractNumId w:val="23"/>
  </w:num>
  <w:num w:numId="49" w16cid:durableId="1966766277">
    <w:abstractNumId w:val="40"/>
  </w:num>
  <w:num w:numId="50" w16cid:durableId="1218395030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7E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296E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328B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2DC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90A2F"/>
    <w:rsid w:val="00590EC3"/>
    <w:rsid w:val="005916C5"/>
    <w:rsid w:val="005921A0"/>
    <w:rsid w:val="00592FE4"/>
    <w:rsid w:val="00593ACF"/>
    <w:rsid w:val="00594583"/>
    <w:rsid w:val="00595F14"/>
    <w:rsid w:val="00595F43"/>
    <w:rsid w:val="00596470"/>
    <w:rsid w:val="00596C55"/>
    <w:rsid w:val="005A015E"/>
    <w:rsid w:val="005A1915"/>
    <w:rsid w:val="005A3AF6"/>
    <w:rsid w:val="005A4EF6"/>
    <w:rsid w:val="005A62C2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11A3"/>
    <w:rsid w:val="00611934"/>
    <w:rsid w:val="0062063C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44C3"/>
    <w:rsid w:val="006A452A"/>
    <w:rsid w:val="006A693C"/>
    <w:rsid w:val="006A798D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4164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3AA5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177"/>
    <w:rsid w:val="007B4461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44A7"/>
    <w:rsid w:val="00835ABD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829D9"/>
    <w:rsid w:val="00982B3D"/>
    <w:rsid w:val="00983423"/>
    <w:rsid w:val="00983D87"/>
    <w:rsid w:val="00985F22"/>
    <w:rsid w:val="0098603A"/>
    <w:rsid w:val="009872C3"/>
    <w:rsid w:val="00990C28"/>
    <w:rsid w:val="00994E6E"/>
    <w:rsid w:val="009952C7"/>
    <w:rsid w:val="00996D50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25C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27885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BDF"/>
    <w:rsid w:val="00EA395D"/>
    <w:rsid w:val="00EA3B8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BCF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5023"/>
    <w:rsid w:val="00FD77B3"/>
    <w:rsid w:val="00FE0753"/>
    <w:rsid w:val="00FE25ED"/>
    <w:rsid w:val="00FE39AD"/>
    <w:rsid w:val="00FE3C1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8A076D-374E-4FD7-BDC8-704DC5532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1351</Words>
  <Characters>8110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Tomasz </cp:lastModifiedBy>
  <cp:revision>111</cp:revision>
  <cp:lastPrinted>2020-12-21T07:21:00Z</cp:lastPrinted>
  <dcterms:created xsi:type="dcterms:W3CDTF">2023-06-23T07:57:00Z</dcterms:created>
  <dcterms:modified xsi:type="dcterms:W3CDTF">2026-03-18T11:40:00Z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